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过程检验记录</w:t>
      </w:r>
    </w:p>
    <w:p>
      <w:r>
        <w:t>记录编号：FM-095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工序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检验时间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检验项目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标准值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实测值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检验员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